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4B4C" w14:textId="155A2D01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9E0BB8">
        <w:rPr>
          <w:rFonts w:ascii="Cambria" w:hAnsi="Cambria" w:cs="Arial"/>
          <w:sz w:val="20"/>
          <w:szCs w:val="20"/>
        </w:rPr>
        <w:t>6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161D049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9E0BB8">
        <w:rPr>
          <w:rFonts w:ascii="Cambria" w:hAnsi="Cambria" w:cs="Arial"/>
          <w:sz w:val="20"/>
          <w:szCs w:val="20"/>
        </w:rPr>
        <w:t>3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03B98BA8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  <w:r w:rsidR="001A4623">
        <w:rPr>
          <w:rFonts w:ascii="Cambria" w:hAnsi="Cambria"/>
          <w:b/>
          <w:color w:val="auto"/>
          <w:sz w:val="20"/>
          <w:szCs w:val="20"/>
        </w:rPr>
        <w:t xml:space="preserve"> – DO PUNKTACJI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2859456D" w:rsidR="00F141E3" w:rsidRPr="00E90DCD" w:rsidRDefault="0032655D" w:rsidP="009A135D">
      <w:pPr>
        <w:spacing w:line="259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r w:rsidR="005C1DCB">
        <w:rPr>
          <w:rFonts w:ascii="Cambria" w:hAnsi="Cambria" w:cs="Arial"/>
          <w:b/>
          <w:sz w:val="20"/>
          <w:szCs w:val="20"/>
        </w:rPr>
        <w:t>„</w:t>
      </w:r>
      <w:r w:rsidR="009E0BB8" w:rsidRPr="00A76190">
        <w:rPr>
          <w:rFonts w:ascii="Cambria" w:hAnsi="Cambria"/>
          <w:b/>
          <w:bCs/>
          <w:sz w:val="20"/>
          <w:szCs w:val="20"/>
          <w:lang w:bidi="pl-PL"/>
        </w:rPr>
        <w:t>Usług</w:t>
      </w:r>
      <w:r w:rsidR="009E0BB8">
        <w:rPr>
          <w:rFonts w:ascii="Cambria" w:hAnsi="Cambria"/>
          <w:b/>
          <w:bCs/>
          <w:sz w:val="20"/>
          <w:szCs w:val="20"/>
          <w:lang w:bidi="pl-PL"/>
        </w:rPr>
        <w:t>a</w:t>
      </w:r>
      <w:r w:rsidR="009E0BB8" w:rsidRPr="00A76190">
        <w:rPr>
          <w:rFonts w:ascii="Cambria" w:hAnsi="Cambria"/>
          <w:b/>
          <w:bCs/>
          <w:sz w:val="20"/>
          <w:szCs w:val="20"/>
          <w:lang w:bidi="pl-PL"/>
        </w:rPr>
        <w:t xml:space="preserve"> doradztwa  dotycząc</w:t>
      </w:r>
      <w:r w:rsidR="009E0BB8">
        <w:rPr>
          <w:rFonts w:ascii="Cambria" w:hAnsi="Cambria"/>
          <w:b/>
          <w:bCs/>
          <w:sz w:val="20"/>
          <w:szCs w:val="20"/>
          <w:lang w:bidi="pl-PL"/>
        </w:rPr>
        <w:t>a</w:t>
      </w:r>
      <w:r w:rsidR="009E0BB8" w:rsidRPr="00A76190">
        <w:rPr>
          <w:rFonts w:ascii="Cambria" w:hAnsi="Cambria"/>
          <w:b/>
          <w:bCs/>
          <w:sz w:val="20"/>
          <w:szCs w:val="20"/>
          <w:lang w:bidi="pl-PL"/>
        </w:rPr>
        <w:t xml:space="preserve">  zmiany systemu IT</w:t>
      </w:r>
      <w:r w:rsidR="005C1DCB">
        <w:rPr>
          <w:rFonts w:ascii="Cambria" w:hAnsi="Cambria" w:cs="Arial"/>
          <w:b/>
          <w:sz w:val="20"/>
          <w:szCs w:val="20"/>
        </w:rPr>
        <w:t>”</w:t>
      </w: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369"/>
        <w:gridCol w:w="2844"/>
      </w:tblGrid>
      <w:tr w:rsidR="0032655D" w:rsidRPr="00940ADF" w14:paraId="1C6CE486" w14:textId="77777777" w:rsidTr="009E0BB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0A7EFE7B" w:rsidR="009E0BB8" w:rsidRPr="00A66B1C" w:rsidRDefault="0032655D" w:rsidP="009E0BB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Kwalifikacje </w:t>
            </w:r>
          </w:p>
          <w:p w14:paraId="36F28D96" w14:textId="1D5E46D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9E0BB8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01F1D616" w:rsidR="00CD1626" w:rsidRPr="00091FCF" w:rsidRDefault="009E0BB8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Koordynator projektu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6E1DF3" w14:textId="62668FA8" w:rsidR="009E0BB8" w:rsidRPr="009E0BB8" w:rsidRDefault="009E0BB8" w:rsidP="009E0BB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 w:right="283"/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 xml:space="preserve">Osoba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posiadając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a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wiedzę i uprawnienia do koordynowania projektem oraz doświadczenie w świadczeniu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…………….( podać ilość)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u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sługi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/usług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dotyczącej </w:t>
            </w:r>
            <w:r w:rsidR="0030229E">
              <w:rPr>
                <w:rFonts w:ascii="Cambria" w:hAnsi="Cambria" w:cs="Tahoma"/>
                <w:b/>
                <w:sz w:val="20"/>
                <w:szCs w:val="20"/>
              </w:rPr>
              <w:t xml:space="preserve">kompleksowej implementacji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>systemu IT w szpitalu lub placów</w:t>
            </w:r>
            <w:r w:rsidR="00D04888">
              <w:rPr>
                <w:rFonts w:ascii="Cambria" w:hAnsi="Cambria" w:cs="Tahoma"/>
                <w:b/>
                <w:sz w:val="20"/>
                <w:szCs w:val="20"/>
              </w:rPr>
              <w:t>ce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medyczn</w:t>
            </w:r>
            <w:r w:rsidR="00D04888">
              <w:rPr>
                <w:rFonts w:ascii="Cambria" w:hAnsi="Cambria" w:cs="Tahoma"/>
                <w:b/>
                <w:sz w:val="20"/>
                <w:szCs w:val="20"/>
              </w:rPr>
              <w:t>ej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 w zakresie doradztwa organizacyjnego, technicznego, finansowego </w:t>
            </w:r>
            <w:r w:rsidR="00D04888">
              <w:rPr>
                <w:rFonts w:ascii="Cambria" w:hAnsi="Cambria" w:cs="Tahoma"/>
                <w:b/>
                <w:sz w:val="20"/>
                <w:szCs w:val="20"/>
              </w:rPr>
              <w:t xml:space="preserve">                                   </w:t>
            </w:r>
            <w:r w:rsidRPr="009E0BB8">
              <w:rPr>
                <w:rFonts w:ascii="Cambria" w:hAnsi="Cambria" w:cs="Tahoma"/>
                <w:b/>
                <w:sz w:val="20"/>
                <w:szCs w:val="20"/>
              </w:rPr>
              <w:t xml:space="preserve">i prawnego 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17859C4C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 xml:space="preserve">Doświadczenie zostało nabyte na następujących </w:t>
            </w:r>
            <w:r w:rsidR="009E0BB8">
              <w:rPr>
                <w:rFonts w:ascii="Cambria" w:hAnsi="Cambria"/>
                <w:b/>
                <w:bCs/>
                <w:sz w:val="18"/>
                <w:szCs w:val="18"/>
              </w:rPr>
              <w:t>usługach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16AE872C" w14:textId="2FD05A13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8473AF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</w:t>
            </w:r>
          </w:p>
          <w:p w14:paraId="3456E31B" w14:textId="50BA0230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0453572F" w14:textId="7F6DBE49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3274A731" w14:textId="23374DDA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</w:t>
            </w:r>
            <w:r w:rsidR="009E0BB8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3EDC0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40D54C2B" w14:textId="09E1253D" w:rsidR="00CD1626" w:rsidRPr="009E0BB8" w:rsidRDefault="00CD1626" w:rsidP="009E0BB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00448" w14:textId="77777777" w:rsidR="00B01BF2" w:rsidRDefault="00B01BF2">
      <w:r>
        <w:separator/>
      </w:r>
    </w:p>
  </w:endnote>
  <w:endnote w:type="continuationSeparator" w:id="0">
    <w:p w14:paraId="5A581292" w14:textId="77777777" w:rsidR="00B01BF2" w:rsidRDefault="00B0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StarSymbol">
    <w:altName w:val="Yu Gothic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70F8" w14:textId="77777777" w:rsidR="00B01BF2" w:rsidRDefault="00B01BF2">
      <w:r>
        <w:separator/>
      </w:r>
    </w:p>
  </w:footnote>
  <w:footnote w:type="continuationSeparator" w:id="0">
    <w:p w14:paraId="61F3CCC9" w14:textId="77777777" w:rsidR="00B01BF2" w:rsidRDefault="00B01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4E9D" w14:textId="77777777" w:rsidR="009E0BB8" w:rsidRPr="009E0BB8" w:rsidRDefault="009E0BB8" w:rsidP="009E0BB8">
    <w:pPr>
      <w:pStyle w:val="WW-Tretekstu"/>
      <w:tabs>
        <w:tab w:val="right" w:leader="dot" w:pos="9149"/>
      </w:tabs>
      <w:spacing w:line="100" w:lineRule="atLeast"/>
      <w:rPr>
        <w:rFonts w:ascii="Cambria" w:hAnsi="Cambria" w:cs="Tahoma"/>
        <w:b/>
        <w:bCs/>
        <w:sz w:val="20"/>
      </w:rPr>
    </w:pPr>
    <w:r w:rsidRPr="009E0BB8">
      <w:rPr>
        <w:rFonts w:ascii="Cambria" w:hAnsi="Cambria" w:cs="Tahoma"/>
        <w:b/>
        <w:bCs/>
        <w:sz w:val="20"/>
      </w:rPr>
      <w:t>Znak sprawy: SL/42/ZP/2023</w:t>
    </w:r>
  </w:p>
  <w:p w14:paraId="3E9FDD04" w14:textId="15EEC61C" w:rsidR="00BB7AE8" w:rsidRDefault="00BB7AE8" w:rsidP="005C1DCB">
    <w:pPr>
      <w:pStyle w:val="Nagwek"/>
      <w:rPr>
        <w:rFonts w:ascii="Cambria" w:hAnsi="Cambria"/>
        <w:b/>
        <w:sz w:val="20"/>
        <w:szCs w:val="20"/>
        <w:lang w:val="pl-PL"/>
      </w:rPr>
    </w:pPr>
  </w:p>
  <w:p w14:paraId="0432E9FB" w14:textId="1E32C829" w:rsidR="00BB7AE8" w:rsidRPr="007965A6" w:rsidRDefault="00BB7AE8" w:rsidP="005C1DCB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sz w:val="20"/>
        <w:szCs w:val="20"/>
        <w:lang w:val="pl-PL"/>
      </w:rPr>
      <w:tab/>
    </w:r>
    <w:r>
      <w:rPr>
        <w:rFonts w:ascii="Cambria" w:hAnsi="Cambria"/>
        <w:b/>
        <w:sz w:val="20"/>
        <w:szCs w:val="20"/>
        <w:lang w:val="pl-PL"/>
      </w:rPr>
      <w:tab/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3458B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38F24B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5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86923990">
    <w:abstractNumId w:val="40"/>
  </w:num>
  <w:num w:numId="2" w16cid:durableId="363752523">
    <w:abstractNumId w:val="46"/>
  </w:num>
  <w:num w:numId="3" w16cid:durableId="210574694">
    <w:abstractNumId w:val="33"/>
  </w:num>
  <w:num w:numId="4" w16cid:durableId="804810611">
    <w:abstractNumId w:val="28"/>
  </w:num>
  <w:num w:numId="5" w16cid:durableId="285935116">
    <w:abstractNumId w:val="21"/>
  </w:num>
  <w:num w:numId="6" w16cid:durableId="1039477159">
    <w:abstractNumId w:val="37"/>
  </w:num>
  <w:num w:numId="7" w16cid:durableId="272711303">
    <w:abstractNumId w:val="41"/>
  </w:num>
  <w:num w:numId="8" w16cid:durableId="1387952607">
    <w:abstractNumId w:val="25"/>
  </w:num>
  <w:num w:numId="9" w16cid:durableId="66348917">
    <w:abstractNumId w:val="53"/>
  </w:num>
  <w:num w:numId="10" w16cid:durableId="2025402642">
    <w:abstractNumId w:val="58"/>
  </w:num>
  <w:num w:numId="11" w16cid:durableId="1345940075">
    <w:abstractNumId w:val="22"/>
  </w:num>
  <w:num w:numId="12" w16cid:durableId="446891509">
    <w:abstractNumId w:val="56"/>
  </w:num>
  <w:num w:numId="13" w16cid:durableId="1046180643">
    <w:abstractNumId w:val="57"/>
  </w:num>
  <w:num w:numId="14" w16cid:durableId="43793215">
    <w:abstractNumId w:val="14"/>
  </w:num>
  <w:num w:numId="15" w16cid:durableId="247154932">
    <w:abstractNumId w:val="29"/>
  </w:num>
  <w:num w:numId="16" w16cid:durableId="995035378">
    <w:abstractNumId w:val="36"/>
  </w:num>
  <w:num w:numId="17" w16cid:durableId="176848718">
    <w:abstractNumId w:val="52"/>
  </w:num>
  <w:num w:numId="18" w16cid:durableId="1690912077">
    <w:abstractNumId w:val="24"/>
  </w:num>
  <w:num w:numId="19" w16cid:durableId="566573289">
    <w:abstractNumId w:val="16"/>
  </w:num>
  <w:num w:numId="20" w16cid:durableId="31736792">
    <w:abstractNumId w:val="19"/>
  </w:num>
  <w:num w:numId="21" w16cid:durableId="1199581973">
    <w:abstractNumId w:val="47"/>
  </w:num>
  <w:num w:numId="22" w16cid:durableId="1179469172">
    <w:abstractNumId w:val="20"/>
  </w:num>
  <w:num w:numId="23" w16cid:durableId="1760172456">
    <w:abstractNumId w:val="51"/>
  </w:num>
  <w:num w:numId="24" w16cid:durableId="39868688">
    <w:abstractNumId w:val="49"/>
  </w:num>
  <w:num w:numId="25" w16cid:durableId="337195982">
    <w:abstractNumId w:val="23"/>
  </w:num>
  <w:num w:numId="26" w16cid:durableId="733428324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9125402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7870898">
    <w:abstractNumId w:val="3"/>
  </w:num>
  <w:num w:numId="29" w16cid:durableId="2145270111">
    <w:abstractNumId w:val="8"/>
  </w:num>
  <w:num w:numId="30" w16cid:durableId="441413414">
    <w:abstractNumId w:val="2"/>
  </w:num>
  <w:num w:numId="31" w16cid:durableId="82924103">
    <w:abstractNumId w:val="45"/>
  </w:num>
  <w:num w:numId="32" w16cid:durableId="683701638">
    <w:abstractNumId w:val="12"/>
  </w:num>
  <w:num w:numId="33" w16cid:durableId="1698660098">
    <w:abstractNumId w:val="31"/>
  </w:num>
  <w:num w:numId="34" w16cid:durableId="1308169332">
    <w:abstractNumId w:val="48"/>
  </w:num>
  <w:num w:numId="35" w16cid:durableId="810756678">
    <w:abstractNumId w:val="18"/>
  </w:num>
  <w:num w:numId="36" w16cid:durableId="448622166">
    <w:abstractNumId w:val="55"/>
  </w:num>
  <w:num w:numId="37" w16cid:durableId="1660421666">
    <w:abstractNumId w:val="17"/>
  </w:num>
  <w:num w:numId="38" w16cid:durableId="716978577">
    <w:abstractNumId w:val="9"/>
  </w:num>
  <w:num w:numId="39" w16cid:durableId="1535658530">
    <w:abstractNumId w:val="26"/>
  </w:num>
  <w:num w:numId="40" w16cid:durableId="686180053">
    <w:abstractNumId w:val="42"/>
  </w:num>
  <w:num w:numId="41" w16cid:durableId="880675576">
    <w:abstractNumId w:val="38"/>
  </w:num>
  <w:num w:numId="42" w16cid:durableId="20803966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23988697">
    <w:abstractNumId w:val="30"/>
  </w:num>
  <w:num w:numId="44" w16cid:durableId="102655622">
    <w:abstractNumId w:val="27"/>
  </w:num>
  <w:num w:numId="45" w16cid:durableId="1146580569">
    <w:abstractNumId w:val="15"/>
  </w:num>
  <w:num w:numId="46" w16cid:durableId="1184175537">
    <w:abstractNumId w:val="32"/>
  </w:num>
  <w:num w:numId="47" w16cid:durableId="513426353">
    <w:abstractNumId w:val="43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491142849">
    <w:abstractNumId w:val="35"/>
  </w:num>
  <w:num w:numId="49" w16cid:durableId="28721086">
    <w:abstractNumId w:val="13"/>
  </w:num>
  <w:num w:numId="50" w16cid:durableId="152062410">
    <w:abstractNumId w:val="43"/>
  </w:num>
  <w:num w:numId="51" w16cid:durableId="1688142416">
    <w:abstractNumId w:val="11"/>
  </w:num>
  <w:num w:numId="52" w16cid:durableId="60588841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A7721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BCB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623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29E"/>
    <w:rsid w:val="00302515"/>
    <w:rsid w:val="00302B07"/>
    <w:rsid w:val="003062AC"/>
    <w:rsid w:val="00307C6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472E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10B6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267F"/>
    <w:rsid w:val="005F3C52"/>
    <w:rsid w:val="005F51FC"/>
    <w:rsid w:val="005F53FF"/>
    <w:rsid w:val="00601669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0353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BB8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56A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BF2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B7AE8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4888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29A2"/>
    <w:rsid w:val="00EC4352"/>
    <w:rsid w:val="00EC538A"/>
    <w:rsid w:val="00EC7319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D1E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  <w:style w:type="paragraph" w:customStyle="1" w:styleId="WW-Tretekstu">
    <w:name w:val="WW-Treść tekstu"/>
    <w:basedOn w:val="Normalny"/>
    <w:rsid w:val="009E0BB8"/>
    <w:pPr>
      <w:suppressAutoHyphens/>
      <w:spacing w:line="360" w:lineRule="auto"/>
    </w:pPr>
    <w:rPr>
      <w:rFonts w:cs="StarSymbol"/>
      <w:kern w:val="2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Agnieszka Morzyńska</cp:lastModifiedBy>
  <cp:revision>17</cp:revision>
  <cp:lastPrinted>2013-04-03T06:33:00Z</cp:lastPrinted>
  <dcterms:created xsi:type="dcterms:W3CDTF">2022-01-28T09:02:00Z</dcterms:created>
  <dcterms:modified xsi:type="dcterms:W3CDTF">2023-07-25T12:32:00Z</dcterms:modified>
</cp:coreProperties>
</file>