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4B4C" w14:textId="155A2D01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9E0BB8">
        <w:rPr>
          <w:rFonts w:ascii="Cambria" w:hAnsi="Cambria" w:cs="Arial"/>
          <w:sz w:val="20"/>
          <w:szCs w:val="20"/>
        </w:rPr>
        <w:t>6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161D049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9E0BB8">
        <w:rPr>
          <w:rFonts w:ascii="Cambria" w:hAnsi="Cambria" w:cs="Arial"/>
          <w:sz w:val="20"/>
          <w:szCs w:val="20"/>
        </w:rPr>
        <w:t>3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03B98BA8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  <w:r w:rsidR="001A4623">
        <w:rPr>
          <w:rFonts w:ascii="Cambria" w:hAnsi="Cambria"/>
          <w:b/>
          <w:color w:val="auto"/>
          <w:sz w:val="20"/>
          <w:szCs w:val="20"/>
        </w:rPr>
        <w:t xml:space="preserve"> – DO PUNKTACJI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636756F3" w:rsidR="00F141E3" w:rsidRPr="00E90DCD" w:rsidRDefault="0032655D" w:rsidP="009A135D">
      <w:pPr>
        <w:spacing w:line="259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r w:rsidR="005C1DCB">
        <w:rPr>
          <w:rFonts w:ascii="Cambria" w:hAnsi="Cambria" w:cs="Arial"/>
          <w:b/>
          <w:sz w:val="20"/>
          <w:szCs w:val="20"/>
        </w:rPr>
        <w:t>„</w:t>
      </w:r>
      <w:bookmarkStart w:id="0" w:name="_Hlk148524020"/>
      <w:r w:rsidR="00B53ECE" w:rsidRPr="00B53ECE">
        <w:rPr>
          <w:rFonts w:ascii="Cambria" w:hAnsi="Cambria"/>
          <w:b/>
          <w:bCs/>
          <w:sz w:val="20"/>
          <w:szCs w:val="20"/>
          <w:lang w:bidi="pl-PL"/>
        </w:rPr>
        <w:t xml:space="preserve">Usługa </w:t>
      </w:r>
      <w:r w:rsidR="00E130C0">
        <w:rPr>
          <w:rFonts w:ascii="Cambria" w:hAnsi="Cambria"/>
          <w:b/>
          <w:bCs/>
          <w:sz w:val="20"/>
          <w:szCs w:val="20"/>
          <w:lang w:bidi="pl-PL"/>
        </w:rPr>
        <w:t xml:space="preserve">doradcza </w:t>
      </w:r>
      <w:r w:rsidR="00B53ECE" w:rsidRPr="00B53ECE">
        <w:rPr>
          <w:rFonts w:ascii="Cambria" w:hAnsi="Cambria"/>
          <w:b/>
          <w:bCs/>
          <w:sz w:val="20"/>
          <w:szCs w:val="20"/>
          <w:lang w:bidi="pl-PL"/>
        </w:rPr>
        <w:t xml:space="preserve"> zmiany systemu IT</w:t>
      </w:r>
      <w:bookmarkEnd w:id="0"/>
      <w:r w:rsidR="005C1DCB">
        <w:rPr>
          <w:rFonts w:ascii="Cambria" w:hAnsi="Cambria" w:cs="Arial"/>
          <w:b/>
          <w:sz w:val="20"/>
          <w:szCs w:val="20"/>
        </w:rPr>
        <w:t>”</w:t>
      </w:r>
    </w:p>
    <w:tbl>
      <w:tblPr>
        <w:tblW w:w="11335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8637"/>
      </w:tblGrid>
      <w:tr w:rsidR="00E130C0" w:rsidRPr="00940ADF" w14:paraId="1C6CE486" w14:textId="77777777" w:rsidTr="00E130C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E130C0" w:rsidRPr="00940ADF" w:rsidRDefault="00E130C0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0B9" w14:textId="77777777" w:rsidR="00E130C0" w:rsidRDefault="00E130C0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Nazwisko i imię </w:t>
            </w:r>
          </w:p>
          <w:p w14:paraId="11C49A1C" w14:textId="2D7D1E89" w:rsidR="00E130C0" w:rsidRPr="00940ADF" w:rsidRDefault="00E130C0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(o</w:t>
            </w: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sob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a</w:t>
            </w: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 będące w dyspozycji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W</w:t>
            </w: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ykonawcy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E130C0" w:rsidRPr="00940ADF" w:rsidRDefault="00E130C0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0A7EFE7B" w:rsidR="00E130C0" w:rsidRPr="00A66B1C" w:rsidRDefault="00E130C0" w:rsidP="009E0BB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Kwalifikacje </w:t>
            </w:r>
          </w:p>
          <w:p w14:paraId="36F28D96" w14:textId="1D5E46D7" w:rsidR="00E130C0" w:rsidRPr="00A66B1C" w:rsidRDefault="00E130C0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</w:tr>
      <w:tr w:rsidR="00E130C0" w:rsidRPr="00940ADF" w14:paraId="626D1053" w14:textId="77777777" w:rsidTr="00E130C0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E130C0" w:rsidRPr="00940ADF" w:rsidRDefault="00E130C0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E130C0" w:rsidRPr="00940ADF" w:rsidRDefault="00E130C0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6E1DF3" w14:textId="52D33219" w:rsidR="00E130C0" w:rsidRPr="009E0BB8" w:rsidRDefault="00E130C0" w:rsidP="009E0BB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 w:right="283"/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 xml:space="preserve">Osoba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posiadając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a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wiedzę i uprawnienia do koordynowania </w:t>
            </w:r>
            <w:r w:rsidR="00D928A7">
              <w:rPr>
                <w:rFonts w:ascii="Cambria" w:hAnsi="Cambria" w:cs="Tahoma"/>
                <w:b/>
                <w:sz w:val="20"/>
                <w:szCs w:val="20"/>
              </w:rPr>
              <w:t>zadań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oraz doświadczenie w świadczeniu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…………….( podać ilość)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u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sługi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/usług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dotyczącej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 xml:space="preserve">kompleksowej implementacji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systemu IT w szpitalu lub placów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ce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medyczn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ej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w zakresie doradztwa organizacyjnego, technicznego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i prawnego </w:t>
            </w:r>
          </w:p>
          <w:p w14:paraId="41039B23" w14:textId="77777777" w:rsidR="00E130C0" w:rsidRDefault="00E130C0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17859C4C" w:rsidR="00E130C0" w:rsidRPr="00572AEA" w:rsidRDefault="00E130C0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 xml:space="preserve">Doświadczenie zostało nabyte na następujących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usługach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</w:t>
            </w:r>
          </w:p>
          <w:p w14:paraId="7AB3A251" w14:textId="476A8936" w:rsidR="00E130C0" w:rsidRPr="00572AEA" w:rsidRDefault="00E130C0" w:rsidP="00C16513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E130C0" w:rsidRPr="00572AEA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E130C0" w:rsidRPr="00572AEA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E130C0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16AE872C" w14:textId="2FD05A13" w:rsidR="00E130C0" w:rsidRPr="00572AEA" w:rsidRDefault="00E130C0" w:rsidP="00C16513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8473AF" w14:textId="77777777" w:rsidR="00E130C0" w:rsidRPr="00572AEA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</w:t>
            </w:r>
          </w:p>
          <w:p w14:paraId="3456E31B" w14:textId="50BA0230" w:rsidR="00E130C0" w:rsidRPr="00572AEA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0453572F" w14:textId="7F6DBE49" w:rsidR="00E130C0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3274A731" w14:textId="23374DDA" w:rsidR="00E130C0" w:rsidRPr="00572AEA" w:rsidRDefault="00E130C0" w:rsidP="00C16513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</w:t>
            </w:r>
            <w:r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3EDC0A" w14:textId="77777777" w:rsidR="00E130C0" w:rsidRPr="00572AEA" w:rsidRDefault="00E130C0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56F13689" w14:textId="77777777" w:rsidR="00E130C0" w:rsidRDefault="00E130C0" w:rsidP="009E0BB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6F02767C" w14:textId="77777777" w:rsidR="00E130C0" w:rsidRPr="00572AEA" w:rsidRDefault="00E130C0" w:rsidP="00C16513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</w:t>
            </w:r>
            <w:r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C88567A" w14:textId="77777777" w:rsidR="00E130C0" w:rsidRPr="00572AEA" w:rsidRDefault="00E130C0" w:rsidP="00B53EC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256A61A9" w14:textId="77777777" w:rsidR="00E130C0" w:rsidRDefault="00E130C0" w:rsidP="00B53EC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78F87737" w14:textId="77777777" w:rsidR="00E130C0" w:rsidRDefault="00E130C0" w:rsidP="009E0BB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C226889" w14:textId="77777777" w:rsidR="00E130C0" w:rsidRPr="00572AEA" w:rsidRDefault="00E130C0" w:rsidP="00C16513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lastRenderedPageBreak/>
              <w:t>Nazwa</w:t>
            </w:r>
            <w:r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6F11026B" w14:textId="77777777" w:rsidR="00E130C0" w:rsidRPr="00572AEA" w:rsidRDefault="00E130C0" w:rsidP="00B53EC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A96BAFA" w14:textId="77777777" w:rsidR="00E130C0" w:rsidRDefault="00E130C0" w:rsidP="00B53EC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686F97E0" w14:textId="77777777" w:rsidR="00E130C0" w:rsidRDefault="00E130C0" w:rsidP="009E0BB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0D54C2B" w14:textId="09E1253D" w:rsidR="00E130C0" w:rsidRPr="009E0BB8" w:rsidRDefault="00E130C0" w:rsidP="009E0BB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</w:tr>
    </w:tbl>
    <w:p w14:paraId="3CB53299" w14:textId="6D91429D" w:rsidR="0021284A" w:rsidRPr="00905E0F" w:rsidRDefault="00B53ECE" w:rsidP="00C16513">
      <w:pPr>
        <w:pStyle w:val="Default"/>
        <w:numPr>
          <w:ilvl w:val="0"/>
          <w:numId w:val="4"/>
        </w:numPr>
        <w:rPr>
          <w:rFonts w:ascii="Cambria" w:hAnsi="Cambria"/>
          <w:color w:val="auto"/>
          <w:sz w:val="16"/>
          <w:szCs w:val="16"/>
        </w:rPr>
      </w:pPr>
      <w:r>
        <w:rPr>
          <w:rFonts w:ascii="Cambria" w:hAnsi="Cambria"/>
          <w:color w:val="auto"/>
          <w:sz w:val="16"/>
          <w:szCs w:val="16"/>
        </w:rPr>
        <w:lastRenderedPageBreak/>
        <w:t xml:space="preserve"> 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00448" w14:textId="77777777" w:rsidR="00B01BF2" w:rsidRDefault="00B01BF2">
      <w:r>
        <w:separator/>
      </w:r>
    </w:p>
  </w:endnote>
  <w:endnote w:type="continuationSeparator" w:id="0">
    <w:p w14:paraId="5A581292" w14:textId="77777777" w:rsidR="00B01BF2" w:rsidRDefault="00B0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StarSymbol">
    <w:altName w:val="Yu Gothic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70F8" w14:textId="77777777" w:rsidR="00B01BF2" w:rsidRDefault="00B01BF2">
      <w:r>
        <w:separator/>
      </w:r>
    </w:p>
  </w:footnote>
  <w:footnote w:type="continuationSeparator" w:id="0">
    <w:p w14:paraId="61F3CCC9" w14:textId="77777777" w:rsidR="00B01BF2" w:rsidRDefault="00B01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4E9D" w14:textId="5BAA33AD" w:rsidR="009E0BB8" w:rsidRPr="009E0BB8" w:rsidRDefault="009E0BB8" w:rsidP="009E0BB8">
    <w:pPr>
      <w:pStyle w:val="WW-Tretekstu"/>
      <w:tabs>
        <w:tab w:val="right" w:leader="dot" w:pos="9149"/>
      </w:tabs>
      <w:spacing w:line="100" w:lineRule="atLeast"/>
      <w:rPr>
        <w:rFonts w:ascii="Cambria" w:hAnsi="Cambria" w:cs="Tahoma"/>
        <w:b/>
        <w:bCs/>
        <w:sz w:val="20"/>
      </w:rPr>
    </w:pPr>
    <w:r w:rsidRPr="009E0BB8">
      <w:rPr>
        <w:rFonts w:ascii="Cambria" w:hAnsi="Cambria" w:cs="Tahoma"/>
        <w:b/>
        <w:bCs/>
        <w:sz w:val="20"/>
      </w:rPr>
      <w:t>Znak sprawy: SL/4</w:t>
    </w:r>
    <w:r w:rsidR="00B53ECE">
      <w:rPr>
        <w:rFonts w:ascii="Cambria" w:hAnsi="Cambria" w:cs="Tahoma"/>
        <w:b/>
        <w:bCs/>
        <w:sz w:val="20"/>
      </w:rPr>
      <w:t>9</w:t>
    </w:r>
    <w:r w:rsidRPr="009E0BB8">
      <w:rPr>
        <w:rFonts w:ascii="Cambria" w:hAnsi="Cambria" w:cs="Tahoma"/>
        <w:b/>
        <w:bCs/>
        <w:sz w:val="20"/>
      </w:rPr>
      <w:t>/ZP/2023</w:t>
    </w:r>
  </w:p>
  <w:p w14:paraId="3E9FDD04" w14:textId="15EEC61C" w:rsidR="00BB7AE8" w:rsidRDefault="00BB7AE8" w:rsidP="005C1DCB">
    <w:pPr>
      <w:pStyle w:val="Nagwek"/>
      <w:rPr>
        <w:rFonts w:ascii="Cambria" w:hAnsi="Cambria"/>
        <w:b/>
        <w:sz w:val="20"/>
        <w:szCs w:val="20"/>
        <w:lang w:val="pl-PL"/>
      </w:rPr>
    </w:pPr>
  </w:p>
  <w:p w14:paraId="0432E9FB" w14:textId="1E32C829" w:rsidR="00BB7AE8" w:rsidRPr="007965A6" w:rsidRDefault="00BB7AE8" w:rsidP="005C1DCB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sz w:val="20"/>
        <w:szCs w:val="20"/>
        <w:lang w:val="pl-PL"/>
      </w:rPr>
      <w:tab/>
    </w:r>
    <w:r>
      <w:rPr>
        <w:rFonts w:ascii="Cambria" w:hAnsi="Cambria"/>
        <w:b/>
        <w:sz w:val="20"/>
        <w:szCs w:val="20"/>
        <w:lang w:val="pl-PL"/>
      </w:rPr>
      <w:tab/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66D2CF9"/>
    <w:multiLevelType w:val="hybridMultilevel"/>
    <w:tmpl w:val="44FA884E"/>
    <w:lvl w:ilvl="0" w:tplc="5276D9F0">
      <w:start w:val="5"/>
      <w:numFmt w:val="bullet"/>
      <w:lvlText w:val=""/>
      <w:lvlJc w:val="left"/>
      <w:pPr>
        <w:ind w:left="75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3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210574694">
    <w:abstractNumId w:val="11"/>
  </w:num>
  <w:num w:numId="2" w16cid:durableId="28721086">
    <w:abstractNumId w:val="9"/>
  </w:num>
  <w:num w:numId="3" w16cid:durableId="152062410">
    <w:abstractNumId w:val="13"/>
  </w:num>
  <w:num w:numId="4" w16cid:durableId="71331325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A7721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BCB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623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29E"/>
    <w:rsid w:val="00302515"/>
    <w:rsid w:val="00302B07"/>
    <w:rsid w:val="003062AC"/>
    <w:rsid w:val="00307C6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472E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10B6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19EC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267F"/>
    <w:rsid w:val="005F3C52"/>
    <w:rsid w:val="005F51FC"/>
    <w:rsid w:val="005F53FF"/>
    <w:rsid w:val="00601669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0353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BB8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56A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BF2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2161"/>
    <w:rsid w:val="00B53ECE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B7AE8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6513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4888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28A7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30C0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29A2"/>
    <w:rsid w:val="00EC4352"/>
    <w:rsid w:val="00EC538A"/>
    <w:rsid w:val="00EC7319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D1E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  <w:style w:type="paragraph" w:customStyle="1" w:styleId="WW-Tretekstu">
    <w:name w:val="WW-Treść tekstu"/>
    <w:basedOn w:val="Normalny"/>
    <w:rsid w:val="009E0BB8"/>
    <w:pPr>
      <w:suppressAutoHyphens/>
      <w:spacing w:line="360" w:lineRule="auto"/>
    </w:pPr>
    <w:rPr>
      <w:rFonts w:cs="StarSymbol"/>
      <w:kern w:val="2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125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Magdalena Andzel</cp:lastModifiedBy>
  <cp:revision>22</cp:revision>
  <cp:lastPrinted>2013-04-03T06:33:00Z</cp:lastPrinted>
  <dcterms:created xsi:type="dcterms:W3CDTF">2022-01-28T09:02:00Z</dcterms:created>
  <dcterms:modified xsi:type="dcterms:W3CDTF">2023-11-23T10:13:00Z</dcterms:modified>
</cp:coreProperties>
</file>